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C43D87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43D87" w:rsidRDefault="00C43D87" w:rsidP="00C43D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-10-8/73</w:t>
      </w:r>
      <w:r>
        <w:rPr>
          <w:rFonts w:ascii="Times New Roman" w:hAnsi="Times New Roman"/>
          <w:b/>
          <w:sz w:val="27"/>
          <w:szCs w:val="27"/>
          <w:lang w:val="uk-UA"/>
        </w:rPr>
        <w:t>6</w:t>
      </w:r>
    </w:p>
    <w:p w:rsidR="00C43D87" w:rsidRDefault="00C43D87" w:rsidP="00C43D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144C8A">
        <w:rPr>
          <w:rFonts w:ascii="Times New Roman" w:hAnsi="Times New Roman"/>
          <w:b/>
          <w:bCs/>
          <w:sz w:val="28"/>
          <w:szCs w:val="28"/>
          <w:lang w:val="uk-UA"/>
        </w:rPr>
        <w:t>Мілінчуку</w:t>
      </w:r>
      <w:proofErr w:type="spellEnd"/>
      <w:r w:rsidR="00144C8A">
        <w:rPr>
          <w:rFonts w:ascii="Times New Roman" w:hAnsi="Times New Roman"/>
          <w:b/>
          <w:bCs/>
          <w:sz w:val="28"/>
          <w:szCs w:val="28"/>
          <w:lang w:val="uk-UA"/>
        </w:rPr>
        <w:t xml:space="preserve"> І.С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C43D87" w:rsidRDefault="001A4C7A" w:rsidP="00C43D87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Default="001A4C7A" w:rsidP="00C43D87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proofErr w:type="spellStart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>Мілінчук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144C8A">
        <w:rPr>
          <w:rFonts w:ascii="Times New Roman" w:hAnsi="Times New Roman"/>
          <w:bCs/>
          <w:sz w:val="28"/>
          <w:szCs w:val="28"/>
          <w:lang w:val="uk-UA"/>
        </w:rPr>
        <w:t xml:space="preserve"> Івана Сергійовича</w:t>
      </w:r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43D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>Мілінчук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Сергійович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proofErr w:type="spellEnd"/>
      <w:r w:rsidR="00144C8A">
        <w:rPr>
          <w:rFonts w:ascii="Times New Roman" w:hAnsi="Times New Roman"/>
          <w:bCs/>
          <w:sz w:val="28"/>
          <w:szCs w:val="28"/>
          <w:lang w:val="uk-UA"/>
        </w:rPr>
        <w:t>, 21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44C8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8D5DA0">
        <w:rPr>
          <w:rFonts w:ascii="Times New Roman" w:hAnsi="Times New Roman"/>
          <w:bCs/>
          <w:sz w:val="28"/>
          <w:szCs w:val="28"/>
          <w:lang w:val="uk-UA"/>
        </w:rPr>
        <w:t>65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>вул.Набережна</w:t>
      </w:r>
      <w:proofErr w:type="spellEnd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, 21, </w:t>
      </w:r>
      <w:proofErr w:type="spellStart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>Мілінчука</w:t>
      </w:r>
      <w:proofErr w:type="spellEnd"/>
      <w:r w:rsidR="00144C8A" w:rsidRPr="00144C8A">
        <w:rPr>
          <w:rFonts w:ascii="Times New Roman" w:hAnsi="Times New Roman"/>
          <w:bCs/>
          <w:sz w:val="28"/>
          <w:szCs w:val="28"/>
          <w:lang w:val="uk-UA"/>
        </w:rPr>
        <w:t xml:space="preserve"> Івана Сергійовича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C43D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C43D8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C43D87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C43D87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C43D87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44C8A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5DA0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C43D87"/>
    <w:rsid w:val="00CD1700"/>
    <w:rsid w:val="00D65B30"/>
    <w:rsid w:val="00D71D20"/>
    <w:rsid w:val="00D87CE5"/>
    <w:rsid w:val="00DA238C"/>
    <w:rsid w:val="00DB10AC"/>
    <w:rsid w:val="00DC45DA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02DAB-3FAB-447B-BF15-B0F475D8B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2021-05-17T08:27:00Z</cp:lastPrinted>
  <dcterms:created xsi:type="dcterms:W3CDTF">2021-05-17T08:31:00Z</dcterms:created>
  <dcterms:modified xsi:type="dcterms:W3CDTF">2021-05-28T09:40:00Z</dcterms:modified>
</cp:coreProperties>
</file>